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Brandschutzplatte unter Beleuchtung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816834" name="d00a2340-eba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526350" name="d00a2340-eba2-11f0-b2ba-5b6c249bc4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771188" name="d6f16920-eba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3818" name="d6f16920-eba2-11f0-b2ba-5b6c249bc4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659902" name="145cad60-eba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792511" name="145cad60-eba3-11f0-b2ba-5b6c249bc4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11382" name="181d85f0-eba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799709" name="181d85f0-eba3-11f0-b2ba-5b6c249bc4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362250" name="58ba4920-eba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123776" name="58ba4920-eba5-11f0-b2ba-5b6c249bc4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131836" name="5e1e4a60-eba5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530739" name="5e1e4a60-eba5-11f0-b2ba-5b6c249bc4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Fenstersimms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Fenstersimms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189139" name="99531f4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087097" name="99531f40-eba8-11f0-b2ba-5b6c249bc4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476448" name="a0b9ce50-eba8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56120" name="a0b9ce50-eba8-11f0-b2ba-5b6c249bc4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Türe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074427" name="d511f260-ebb0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316681" name="d511f260-ebb0-11f0-b2ba-5b6c249bc4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113819" name="eea41eb0-ebb0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116593" name="eea41eb0-ebb0-11f0-b2ba-5b6c249bc4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213168" name="b49863b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231280" name="b49863b0-ebb1-11f0-b2ba-5b6c249bc4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260995" name="ba413620-ebb1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33111" name="ba413620-ebb1-11f0-b2ba-5b6c249bc4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Mischerei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041562" name="5ef9071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155102" name="5ef90710-ebb2-11f0-b2ba-5b6c249bc4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22990" name="63430cd0-ebb2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137583" name="63430cd0-ebb2-11f0-b2ba-5b6c249bc4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Balkonbrüstung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Balkonbrüstung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249966" name="f1bdda7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118869" name="f1bdda70-ebb3-11f0-b2ba-5b6c249bc4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882965" name="f73d2be0-ebb3-11f0-b2ba-5b6c249bc4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033543" name="f73d2be0-ebb3-11f0-b2ba-5b6c249bc4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Saxweg 5, 9470 Buchs</w:t>
          </w:r>
        </w:p>
        <w:p>
          <w:pPr>
            <w:spacing w:before="0" w:after="0"/>
          </w:pPr>
          <w:r>
            <w:t>655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